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69259062" name="401636d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0715941" name="401636d0-26c0-11f1-8778-1b5c842badf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Garage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Glasstein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25269585" name="46d9d3a0-26b6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95741" name="46d9d3a0-26b6-11f1-93d7-17e0d209240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Garage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7456104" name="082c55f0-26b7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3853422" name="082c55f0-26b7-11f1-93d7-17e0d209240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Aufenthalt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86227096" name="f4b497b0-26b8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3367234" name="f4b497b0-26b8-11f1-93d7-17e0d209240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Aufenthalt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07665789" name="74e6bd00-26b9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2263567" name="74e6bd00-26b9-11f1-93d7-17e0d209240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Aufenthalt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95643143" name="cb6a1b90-26b9-11f1-93d7-17e0d20924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1087962" name="cb6a1b90-26b9-11f1-93d7-17e0d209240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61852080" name="aae56950-26ba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1367959" name="aae56950-26ba-11f1-8778-1b5c842badf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35016770" name="eb26e290-26bb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7767101" name="eb26e290-26bb-11f1-8778-1b5c842badf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36031886" name="ea8555f0-26bc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3753693" name="ea8555f0-26bc-11f1-8778-1b5c842badf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22473333" name="3eb5c3d0-26bd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3763868" name="3eb5c3d0-26bd-11f1-8778-1b5c842badf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6322281" name="eb185c40-26be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9739534" name="eb185c40-26be-11f1-8778-1b5c842badf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FZ Rohr</w:t>
            </w:r>
          </w:p>
        </w:tc>
        <w:tc>
          <w:p>
            <w:pPr>
              <w:spacing w:before="0" w:after="0" w:line="240" w:lineRule="auto"/>
            </w:pPr>
            <w:r>
              <w:t>Fallrohr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971538" name="7b6e47f0-26bf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2173857" name="7b6e47f0-26bf-11f1-8778-1b5c842badf9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Laube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35995622" name="c079091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2283733" name="c0790910-26c0-11f1-8778-1b5c842badf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38517430" name="d41a19e0-26c1-11f1-86ba-358f1e1ef9c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6652964" name="d41a19e0-26c1-11f1-86ba-358f1e1ef9cb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Trog</w:t>
            </w:r>
          </w:p>
        </w:tc>
        <w:tc>
          <w:p>
            <w:pPr>
              <w:spacing w:before="0" w:after="0" w:line="240" w:lineRule="auto"/>
            </w:pPr>
            <w:r>
              <w:t>Blumenkiste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73063218" name="66aa6530-26c2-11f1-a947-ff512711de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3926309" name="66aa6530-26c2-11f1-a947-ff512711defc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Unterdach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94578857" name="807b8890-26bd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5211782" name="807b8890-26bd-11f1-8778-1b5c842badf9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800</w:t>
          </w:r>
        </w:p>
        <w:p>
          <w:pPr>
            <w:spacing w:before="0" w:after="0"/>
          </w:pPr>
          <w:r>
            <w:t>DN 800 Runatsch 148a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